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79168330" name="3a7ffa50-2826-11f1-9a03-23f89eca5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8614302" name="3a7ffa50-2826-11f1-9a03-23f89eca54d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92285436" name="4158e850-2826-11f1-9a03-23f89eca5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57979847" name="4158e850-2826-11f1-9a03-23f89eca54d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22937451" name="839e9600-2827-11f1-9a03-23f89eca5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1690597" name="839e9600-2827-11f1-9a03-23f89eca54d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65605935" name="872cece0-2827-11f1-9a03-23f89eca5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9242449" name="872cece0-2827-11f1-9a03-23f89eca54d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Zürichstrasse 17, 8340 Hinwil</w:t>
          </w:r>
        </w:p>
        <w:p>
          <w:pPr>
            <w:spacing w:before="0" w:after="0"/>
          </w:pPr>
          <w:r>
            <w:t>823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